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96914467" name="01a04713-184b-7337-b947-92ab9051b15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65774726" name="01a04713-184b-7337-b947-92ab9051b153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43357589" name="01a0471d-b30a-7e8d-b191-a21feb242bb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10447516" name="01a0471d-b30a-7e8d-b191-a21feb242bbb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15974" name="01a0473a-ff69-748c-ad64-09dbd6d0cdb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46478420" name="01a0473a-ff69-748c-ad64-09dbd6d0cdb5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54337887" name="01a0473b-20a3-70dc-8a53-d0f1c7cf221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02893205" name="01a0473b-20a3-70dc-8a53-d0f1c7cf221d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47974110" name="01a0473c-21ee-717c-b77c-7cbd7c00548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63223835" name="01a0473c-21ee-717c-b77c-7cbd7c00548e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09819711" name="01a0473c-3726-76b8-8f7c-000f11e02f7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90798630" name="01a0473c-3726-76b8-8f7c-000f11e02f7f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UG- DG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49481720" name="01a0473e-d52a-731c-a7c7-0cbc1ffc8ad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73393262" name="01a0473e-d52a-731c-a7c7-0cbc1ffc8adb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38429851" name="01a0473e-f527-7df1-8690-8b919c656bb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53804111" name="01a0473e-f527-7df1-8690-8b919c656bbe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Garage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Türblatt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Türblatt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11869993" name="01a0473f-b7a5-7185-a8d2-db8d4831545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88305577" name="01a0473f-b7a5-7185-a8d2-db8d4831545f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94657284" name="01a0473f-d333-7871-9d0a-feeb3d3878f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47808411" name="01a0473f-d333-7871-9d0a-feeb3d3878f2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Balkonbrüstung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Geländer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VM-15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Geländer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50430206" name="01a04746-5749-7df2-9d3f-8a5e4d9576a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34912475" name="01a04746-5749-7df2-9d3f-8a5e4d9576a9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2700632" name="01a04746-753a-7d0c-bc7b-5b3a03f0af1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29025558" name="01a04746-753a-7d0c-bc7b-5b3a03f0af16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Schönenbach 7A, 9422 Thal</w:t>
          </w:r>
        </w:p>
        <w:p>
          <w:pPr>
            <w:spacing w:before="0" w:after="0"/>
          </w:pPr>
          <w:r>
            <w:t>1174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